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Dämmstoffe</w:t>
            </w:r>
          </w:p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33381336" name="06192ea0-08c1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0066144" name="06192ea0-08c1-11f1-97ed-7bcdd336b6f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74582628" name="19365ee0-08c1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802078" name="19365ee0-08c1-11f1-97ed-7bcdd336b6f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Fenstereifassung und Rahmen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21049552" name="6cd7fa40-08c1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1110859" name="6cd7fa40-08c1-11f1-97ed-7bcdd336b6f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6132189" name="72d184c0-08c1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8821988" name="72d184c0-08c1-11f1-97ed-7bcdd336b6f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Welleternit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70730251" name="a73ec630-08c3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8252944" name="a73ec630-08c3-11f1-97ed-7bcdd336b6f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03405323" name="002b7910-08c3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1797234" name="002b7910-08c3-11f1-97ed-7bcdd336b6fd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Härtistrasse 66, 7324 Vilters-Wangs</w:t>
          </w:r>
        </w:p>
        <w:p>
          <w:pPr>
            <w:spacing w:before="0" w:after="0"/>
          </w:pPr>
          <w:r>
            <w:t>723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